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Brandschutzplatte unter Beleuchtung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051232" name="d00a2340-eba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880189" name="d00a2340-eba2-11f0-b2ba-5b6c249bc4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246805" name="145cad60-eba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908110" name="145cad60-eba3-11f0-b2ba-5b6c249bc4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Schlafzimmer/ Treppenhaus 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872053" name="6a9cf300-eba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153092" name="6a9cf300-eba4-11f0-b2ba-5b6c249bc4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Schlafzimmer 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9460238" name="f5214e90-eba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489744" name="f5214e90-eba4-11f0-b2ba-5b6c249bc4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327094" name="58ba4920-eba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303855" name="58ba4920-eba5-11f0-b2ba-5b6c249bc4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6357806" name="1ec5388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327118" name="1ec53880-eba8-11f0-b2ba-5b6c249bc4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185536" name="99531f4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011394" name="99531f40-eba8-11f0-b2ba-5b6c249bc4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5863240" name="79a285e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646646" name="79a285e0-eba9-11f0-b2ba-5b6c249bc4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871417" name="a386666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86088" name="a3866660-eba9-11f0-b2ba-5b6c249bc4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797790" name="66f05700-ebaa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926340" name="66f05700-ebaa-11f0-b2ba-5b6c249bc4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/ 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594717" name="79a23060-ebac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410112" name="79a23060-ebac-11f0-b2ba-5b6c249bc4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Büro alt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6707902" name="403351a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979573" name="403351a0-ebad-11f0-b2ba-5b6c249bc4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9902774" name="b9320ce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439460" name="b9320ce0-ebad-11f0-b2ba-5b6c249bc4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245511" name="8da832a0-ebaf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734499" name="8da832a0-ebaf-11f0-b2ba-5b6c249bc4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Türe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154730" name="d511f260-ebb0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992855" name="d511f260-ebb0-11f0-b2ba-5b6c249bc4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250957" name="5ee80c9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401666" name="5ee80c90-ebb1-11f0-b2ba-5b6c249bc4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178414" name="7ee040d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06058" name="7ee040d0-ebb1-11f0-b2ba-5b6c249bc4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363218" name="b49863b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71189" name="b49863b0-ebb1-11f0-b2ba-5b6c249bc4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Mischerei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349081" name="5ef9071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513546" name="5ef90710-ebb2-11f0-b2ba-5b6c249bc4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Mischerei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5359093" name="842d905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055886" name="842d9050-ebb2-11f0-b2ba-5b6c249bc4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225939" name="dd34b39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93322" name="dd34b390-ebb2-11f0-b2ba-5b6c249bc4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036263" name="1f1182c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506657" name="1f1182c0-ebb3-11f0-b2ba-5b6c249bc4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80364" name="6119f5d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868169" name="6119f5d0-ebb3-11f0-b2ba-5b6c249bc4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Balkonbrüstung </w:t>
            </w:r>
          </w:p>
        </w:tc>
        <w:tc>
          <w:p>
            <w:pPr>
              <w:spacing w:before="0" w:after="0" w:line="240" w:lineRule="auto"/>
            </w:pPr>
            <w:r>
              <w:t>Balkonbrüstung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8368151" name="f1bdda7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876803" name="f1bdda70-ebb3-11f0-b2ba-5b6c249bc4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0739401" name="367715a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369984" name="367715a0-ebb4-11f0-b2ba-5b6c249bc4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531120" name="8e4c489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99204" name="8e4c4890-ebb4-11f0-b2ba-5b6c249bc4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610809" name="c472216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439530" name="c4722160-ebb4-11f0-b2ba-5b6c249bc4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Fassadensockel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286840" name="2543be9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463046" name="2543be90-ebb5-11f0-b2ba-5b6c249bc4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272933" name="dd510dd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24592" name="dd510dd0-ebb5-11f0-b2ba-5b6c249bc4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607129" name="f1f68bc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898457" name="f1f68bc0-ebb5-11f0-b2ba-5b6c249bc4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Saxweg 5, 9470 Buchs</w:t>
          </w:r>
        </w:p>
        <w:p>
          <w:pPr>
            <w:spacing w:before="0" w:after="0"/>
          </w:pPr>
          <w:r>
            <w:t>655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